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0472728" name="8b0accc0-30b5-11f0-9ad8-e7417fcf83f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1813552" name="8b0accc0-30b5-11f0-9ad8-e7417fcf83f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90491190" name="98fdf780-30b5-11f0-84ae-6d7e439f759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0334117" name="98fdf780-30b5-11f0-84ae-6d7e439f759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32722473" name="a64af730-30b5-11f0-8fe8-559dd5fde33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4778258" name="a64af730-30b5-11f0-8fe8-559dd5fde33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15811220" name="3f31ebb0-30b7-11f0-9bb1-cfc0f6497c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9571697" name="3f31ebb0-30b7-11f0-9bb1-cfc0f6497c7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75825" name="4f77b900-30b7-11f0-898b-d96edfb30c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7611697" name="4f77b900-30b7-11f0-898b-d96edfb30c8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WC / Gang / 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82648782" name="62643c50-30b7-11f0-8ac8-c7fbda2e655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6864111" name="62643c50-30b7-11f0-8ac8-c7fbda2e655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408357" name="86ce0610-30b8-11f0-8566-39f33d3741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0975716" name="86ce0610-30b8-11f0-8566-39f33d3741b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25662824" name="9b4b3b80-30b8-11f0-96a9-f1f7c1ffd1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5044788" name="9b4b3b80-30b8-11f0-96a9-f1f7c1ffd10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33184695" name="ad86e560-30b8-11f0-8ee9-cdd2e398c5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1017044" name="ad86e560-30b8-11f0-8ee9-cdd2e398c50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Gang /alle 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31931603" name="1bab75b0-30b9-11f0-b15f-030561eb42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0402680" name="1bab75b0-30b9-11f0-b15f-030561eb4261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 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8065025" name="f2003bf0-30b9-11f0-85ee-75a5f8e366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2093957" name="f2003bf0-30b9-11f0-85ee-75a5f8e3666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Döttingerstrasse 27, 5306 Tegerfelden</w:t>
          </w:r>
        </w:p>
        <w:p>
          <w:pPr>
            <w:spacing w:before="0" w:after="0"/>
          </w:pPr>
          <w:r>
            <w:t>279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footer.xml" Type="http://schemas.openxmlformats.org/officeDocument/2006/relationships/footer" Id="rId1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